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7FB6" w14:textId="1D125C48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0C5E67">
        <w:t>9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bookmarkEnd w:id="3"/>
      <w:bookmarkEnd w:id="4"/>
      <w:r w:rsidR="000C5E67">
        <w:t>Veiligheid, Gezondheid en Milieu</w:t>
      </w:r>
    </w:p>
    <w:p w14:paraId="49E67FB7" w14:textId="02BD6BFA" w:rsidR="00C40450" w:rsidRDefault="00EA6DB3" w:rsidP="00C40450">
      <w:r>
        <w:t>Contractant</w:t>
      </w:r>
      <w:r w:rsidR="00A53E84">
        <w:t xml:space="preserve"> </w:t>
      </w:r>
      <w:r w:rsidR="00A9406B">
        <w:t>verklaart</w:t>
      </w:r>
      <w:r w:rsidR="00A53E84">
        <w:t xml:space="preserve"> </w:t>
      </w:r>
      <w:r w:rsidR="00A9406B">
        <w:t xml:space="preserve">gedurende de Raamovereenkomst </w:t>
      </w:r>
      <w:r w:rsidR="00E36C13" w:rsidRPr="00FA5350">
        <w:t xml:space="preserve">rekening </w:t>
      </w:r>
      <w:r w:rsidR="00E36C13">
        <w:t xml:space="preserve">te </w:t>
      </w:r>
      <w:r w:rsidR="00E36C13" w:rsidRPr="00FA5350">
        <w:t>houden met de (toekomstige) uitvoering</w:t>
      </w:r>
      <w:r w:rsidR="00264D20">
        <w:t xml:space="preserve"> van Bodemenergieplannen</w:t>
      </w:r>
      <w:r w:rsidR="00E36C13" w:rsidRPr="00FA5350">
        <w:t>, waaronder veldinspecties, locatiebezoeken, coördinatie met sonderingen/boorwerkzaamheden en risicobeoordelingen in een complexe, dichtbebouwde stedelijke omgeving als Amsterdam</w:t>
      </w:r>
      <w:r w:rsidR="00CA05C4">
        <w:t xml:space="preserve"> en alle</w:t>
      </w:r>
      <w:r w:rsidR="00F80EF3">
        <w:t xml:space="preserve"> veiligheid, gezondheid en milieu aspecten die daarbij komen</w:t>
      </w:r>
      <w:r w:rsidR="00E36C13" w:rsidRPr="00FA5350">
        <w:t>.</w:t>
      </w:r>
      <w:r w:rsidR="001C127C">
        <w:t xml:space="preserve"> </w:t>
      </w:r>
    </w:p>
    <w:p w14:paraId="7FC7148A" w14:textId="77777777" w:rsidR="00A53E84" w:rsidRDefault="00A53E84" w:rsidP="00C40450"/>
    <w:p w14:paraId="49E67FB8" w14:textId="3E479ED0" w:rsidR="00C40450" w:rsidRDefault="00F559DA" w:rsidP="00C40450">
      <w:r>
        <w:t xml:space="preserve">Hiervoor </w:t>
      </w:r>
      <w:r w:rsidR="00C466F4">
        <w:t xml:space="preserve">zorgt </w:t>
      </w:r>
      <w:r w:rsidR="00EC123B">
        <w:t>Contractant</w:t>
      </w:r>
      <w:r w:rsidR="00C466F4">
        <w:t xml:space="preserve"> dat:</w:t>
      </w:r>
      <w:r w:rsidR="00CC4D39">
        <w:rPr>
          <w:rStyle w:val="Voetnootmarkering"/>
        </w:rPr>
        <w:footnoteReference w:id="1"/>
      </w:r>
    </w:p>
    <w:p w14:paraId="4D5D676B" w14:textId="77777777" w:rsidR="00C466F4" w:rsidRDefault="00C466F4" w:rsidP="00C40450"/>
    <w:p w14:paraId="00EFDF84" w14:textId="575E839A" w:rsidR="00CB2103" w:rsidRDefault="00C466F4" w:rsidP="00534CC2">
      <w:pPr>
        <w:pStyle w:val="Lijstalinea"/>
        <w:numPr>
          <w:ilvl w:val="0"/>
          <w:numId w:val="31"/>
        </w:numPr>
      </w:pPr>
      <w:r>
        <w:t xml:space="preserve">Medewerkers </w:t>
      </w:r>
      <w:r w:rsidR="003A7C80">
        <w:t xml:space="preserve">die werken aan Bodemenergieplannen </w:t>
      </w:r>
      <w:r w:rsidR="00A443FB">
        <w:t xml:space="preserve">zijn in het bezit van </w:t>
      </w:r>
      <w:r w:rsidR="00CB2103">
        <w:t>VCA-VOL certificaat</w:t>
      </w:r>
    </w:p>
    <w:p w14:paraId="7894D123" w14:textId="1FDDE60D" w:rsidR="00534CC2" w:rsidRDefault="00534CC2" w:rsidP="00534CC2">
      <w:pPr>
        <w:pStyle w:val="Lijstalinea"/>
        <w:numPr>
          <w:ilvl w:val="0"/>
          <w:numId w:val="31"/>
        </w:numPr>
      </w:pPr>
      <w:r>
        <w:t>Anders</w:t>
      </w:r>
      <w:r w:rsidR="006B73B4">
        <w:t xml:space="preserve"> soortg</w:t>
      </w:r>
      <w:r w:rsidR="003E5778">
        <w:t>elijk als VCA-VOL</w:t>
      </w:r>
      <w:r>
        <w:t>,</w:t>
      </w:r>
      <w:r w:rsidR="003E5778">
        <w:t xml:space="preserve"> namelijk:</w:t>
      </w:r>
    </w:p>
    <w:p w14:paraId="0462ED88" w14:textId="77777777" w:rsidR="00852726" w:rsidRDefault="00852726" w:rsidP="00852726">
      <w:pPr>
        <w:pStyle w:val="Lijstalinea"/>
      </w:pPr>
    </w:p>
    <w:p w14:paraId="2A2107AF" w14:textId="77777777" w:rsidR="00852726" w:rsidRDefault="00852726" w:rsidP="00852726">
      <w:pPr>
        <w:pStyle w:val="Lijstalinea"/>
      </w:pPr>
    </w:p>
    <w:p w14:paraId="49E67FBA" w14:textId="77777777" w:rsidR="00C40450" w:rsidRDefault="00C40450" w:rsidP="00534CC2">
      <w:pPr>
        <w:ind w:firstLine="708"/>
      </w:pPr>
      <w:r>
        <w:t>____________________________________________________________________________</w:t>
      </w:r>
    </w:p>
    <w:p w14:paraId="49E67FBB" w14:textId="77777777" w:rsidR="00C40450" w:rsidRDefault="00C40450" w:rsidP="00C40450"/>
    <w:p w14:paraId="65DF32C9" w14:textId="77777777" w:rsidR="00267479" w:rsidRDefault="00267479" w:rsidP="00C40450"/>
    <w:p w14:paraId="488D009C" w14:textId="77777777" w:rsidR="00122E16" w:rsidRDefault="00122E16" w:rsidP="00122E16">
      <w:r>
        <w:t>Na(a)m(en) vertegenwoordigingsbevoegde ondertekenaar(s):</w:t>
      </w:r>
    </w:p>
    <w:p w14:paraId="645D3DCE" w14:textId="77777777" w:rsidR="00122E16" w:rsidRDefault="00122E16" w:rsidP="00122E16"/>
    <w:p w14:paraId="6818FF92" w14:textId="77777777" w:rsidR="00122E16" w:rsidRDefault="00122E16" w:rsidP="00122E16"/>
    <w:p w14:paraId="221167EC" w14:textId="77777777" w:rsidR="00122E16" w:rsidRDefault="00122E16" w:rsidP="00122E16">
      <w:r>
        <w:t>____________________________________________________________________________</w:t>
      </w:r>
    </w:p>
    <w:p w14:paraId="10CC8115" w14:textId="77777777" w:rsidR="00122E16" w:rsidRDefault="00122E16" w:rsidP="00122E16"/>
    <w:p w14:paraId="1080CCE3" w14:textId="77777777" w:rsidR="00122E16" w:rsidRDefault="00122E16" w:rsidP="00122E16">
      <w:r>
        <w:t>Datum:</w:t>
      </w:r>
    </w:p>
    <w:p w14:paraId="3840D42B" w14:textId="77777777" w:rsidR="00122E16" w:rsidRDefault="00122E16" w:rsidP="00122E16"/>
    <w:p w14:paraId="2A1835D6" w14:textId="77777777" w:rsidR="00122E16" w:rsidRDefault="00122E16" w:rsidP="00122E16">
      <w:r>
        <w:t>Handtekening(en):</w:t>
      </w:r>
    </w:p>
    <w:p w14:paraId="7DD61FC4" w14:textId="77777777" w:rsidR="00122E16" w:rsidRDefault="00122E16" w:rsidP="00122E16"/>
    <w:p w14:paraId="6E0CB4B8" w14:textId="77777777" w:rsidR="00267479" w:rsidRDefault="00267479" w:rsidP="00C40450"/>
    <w:p w14:paraId="500E2FBD" w14:textId="205AAC07" w:rsidR="00EC123B" w:rsidRDefault="00EC123B" w:rsidP="00C40450"/>
    <w:p w14:paraId="7A1CA70C" w14:textId="77777777" w:rsidR="00EC123B" w:rsidRDefault="00EC123B" w:rsidP="00C40450"/>
    <w:sectPr w:rsidR="00EC123B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0824" w14:textId="77777777" w:rsidR="00E419A1" w:rsidRDefault="00E419A1" w:rsidP="00C14937">
      <w:pPr>
        <w:spacing w:line="240" w:lineRule="auto"/>
      </w:pPr>
      <w:r>
        <w:separator/>
      </w:r>
    </w:p>
  </w:endnote>
  <w:endnote w:type="continuationSeparator" w:id="0">
    <w:p w14:paraId="10A6E3AB" w14:textId="77777777" w:rsidR="00E419A1" w:rsidRDefault="00E419A1" w:rsidP="00C149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A6CE8" w14:textId="77777777" w:rsidR="00E419A1" w:rsidRDefault="00E419A1" w:rsidP="00C14937">
      <w:pPr>
        <w:spacing w:line="240" w:lineRule="auto"/>
      </w:pPr>
      <w:r>
        <w:separator/>
      </w:r>
    </w:p>
  </w:footnote>
  <w:footnote w:type="continuationSeparator" w:id="0">
    <w:p w14:paraId="29790A79" w14:textId="77777777" w:rsidR="00E419A1" w:rsidRDefault="00E419A1" w:rsidP="00C14937">
      <w:pPr>
        <w:spacing w:line="240" w:lineRule="auto"/>
      </w:pPr>
      <w:r>
        <w:continuationSeparator/>
      </w:r>
    </w:p>
  </w:footnote>
  <w:footnote w:id="1">
    <w:p w14:paraId="5CA45C6A" w14:textId="4B07477A" w:rsidR="00CC4D39" w:rsidRDefault="00CC4D39">
      <w:pPr>
        <w:pStyle w:val="Voetnoottekst"/>
      </w:pPr>
      <w:r>
        <w:rPr>
          <w:rStyle w:val="Voetnootmarkering"/>
        </w:rPr>
        <w:footnoteRef/>
      </w:r>
      <w:r>
        <w:t xml:space="preserve"> Aanvinken wat van toepassing 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B530B92"/>
    <w:multiLevelType w:val="hybridMultilevel"/>
    <w:tmpl w:val="1E2E44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A710C47"/>
    <w:multiLevelType w:val="hybridMultilevel"/>
    <w:tmpl w:val="ED22F486"/>
    <w:lvl w:ilvl="0" w:tplc="3AF63B8C">
      <w:start w:val="20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669790">
    <w:abstractNumId w:val="0"/>
  </w:num>
  <w:num w:numId="2" w16cid:durableId="1334990247">
    <w:abstractNumId w:val="4"/>
  </w:num>
  <w:num w:numId="3" w16cid:durableId="1339845177">
    <w:abstractNumId w:val="9"/>
  </w:num>
  <w:num w:numId="4" w16cid:durableId="1435782004">
    <w:abstractNumId w:val="8"/>
  </w:num>
  <w:num w:numId="5" w16cid:durableId="233325261">
    <w:abstractNumId w:val="0"/>
  </w:num>
  <w:num w:numId="6" w16cid:durableId="530655642">
    <w:abstractNumId w:val="3"/>
  </w:num>
  <w:num w:numId="7" w16cid:durableId="392044607">
    <w:abstractNumId w:val="7"/>
  </w:num>
  <w:num w:numId="8" w16cid:durableId="971985006">
    <w:abstractNumId w:val="6"/>
  </w:num>
  <w:num w:numId="9" w16cid:durableId="1263338482">
    <w:abstractNumId w:val="9"/>
  </w:num>
  <w:num w:numId="10" w16cid:durableId="86121034">
    <w:abstractNumId w:val="8"/>
  </w:num>
  <w:num w:numId="11" w16cid:durableId="122120935">
    <w:abstractNumId w:val="8"/>
  </w:num>
  <w:num w:numId="12" w16cid:durableId="443382558">
    <w:abstractNumId w:val="8"/>
  </w:num>
  <w:num w:numId="13" w16cid:durableId="240455712">
    <w:abstractNumId w:val="8"/>
  </w:num>
  <w:num w:numId="14" w16cid:durableId="2123259206">
    <w:abstractNumId w:val="8"/>
  </w:num>
  <w:num w:numId="15" w16cid:durableId="166018197">
    <w:abstractNumId w:val="8"/>
  </w:num>
  <w:num w:numId="16" w16cid:durableId="1638487022">
    <w:abstractNumId w:val="8"/>
  </w:num>
  <w:num w:numId="17" w16cid:durableId="1163163162">
    <w:abstractNumId w:val="8"/>
  </w:num>
  <w:num w:numId="18" w16cid:durableId="2004698889">
    <w:abstractNumId w:val="8"/>
  </w:num>
  <w:num w:numId="19" w16cid:durableId="459810268">
    <w:abstractNumId w:val="6"/>
  </w:num>
  <w:num w:numId="20" w16cid:durableId="2111201204">
    <w:abstractNumId w:val="9"/>
  </w:num>
  <w:num w:numId="21" w16cid:durableId="2102796758">
    <w:abstractNumId w:val="0"/>
  </w:num>
  <w:num w:numId="22" w16cid:durableId="153690981">
    <w:abstractNumId w:val="3"/>
  </w:num>
  <w:num w:numId="23" w16cid:durableId="243295762">
    <w:abstractNumId w:val="7"/>
  </w:num>
  <w:num w:numId="24" w16cid:durableId="620039185">
    <w:abstractNumId w:val="0"/>
  </w:num>
  <w:num w:numId="25" w16cid:durableId="1043557693">
    <w:abstractNumId w:val="0"/>
  </w:num>
  <w:num w:numId="26" w16cid:durableId="1835143427">
    <w:abstractNumId w:val="0"/>
  </w:num>
  <w:num w:numId="27" w16cid:durableId="8207793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30846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8601933">
    <w:abstractNumId w:val="10"/>
  </w:num>
  <w:num w:numId="30" w16cid:durableId="1968198416">
    <w:abstractNumId w:val="1"/>
  </w:num>
  <w:num w:numId="31" w16cid:durableId="213740475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62D08"/>
    <w:rsid w:val="000B46D8"/>
    <w:rsid w:val="000C5E67"/>
    <w:rsid w:val="00113E2A"/>
    <w:rsid w:val="00122E16"/>
    <w:rsid w:val="00177A29"/>
    <w:rsid w:val="001A43CE"/>
    <w:rsid w:val="001C127C"/>
    <w:rsid w:val="002115FB"/>
    <w:rsid w:val="00233FA0"/>
    <w:rsid w:val="00240F2C"/>
    <w:rsid w:val="00264D20"/>
    <w:rsid w:val="00267479"/>
    <w:rsid w:val="002B5524"/>
    <w:rsid w:val="00333F18"/>
    <w:rsid w:val="00370457"/>
    <w:rsid w:val="003A7C80"/>
    <w:rsid w:val="003B3222"/>
    <w:rsid w:val="003E5778"/>
    <w:rsid w:val="00424DED"/>
    <w:rsid w:val="00436C12"/>
    <w:rsid w:val="00482A4F"/>
    <w:rsid w:val="004A6845"/>
    <w:rsid w:val="005205CA"/>
    <w:rsid w:val="00527398"/>
    <w:rsid w:val="00534CC2"/>
    <w:rsid w:val="005914DA"/>
    <w:rsid w:val="00632123"/>
    <w:rsid w:val="00664665"/>
    <w:rsid w:val="006B73B4"/>
    <w:rsid w:val="007A177D"/>
    <w:rsid w:val="008104C5"/>
    <w:rsid w:val="008402D9"/>
    <w:rsid w:val="00852726"/>
    <w:rsid w:val="008E599B"/>
    <w:rsid w:val="009175F9"/>
    <w:rsid w:val="00966D59"/>
    <w:rsid w:val="009761CF"/>
    <w:rsid w:val="009B0D92"/>
    <w:rsid w:val="009C26CD"/>
    <w:rsid w:val="00A03098"/>
    <w:rsid w:val="00A3732E"/>
    <w:rsid w:val="00A443FB"/>
    <w:rsid w:val="00A53085"/>
    <w:rsid w:val="00A53E84"/>
    <w:rsid w:val="00A9406B"/>
    <w:rsid w:val="00B4477E"/>
    <w:rsid w:val="00B5162A"/>
    <w:rsid w:val="00BD0C39"/>
    <w:rsid w:val="00BF1D11"/>
    <w:rsid w:val="00C14937"/>
    <w:rsid w:val="00C20EA3"/>
    <w:rsid w:val="00C40450"/>
    <w:rsid w:val="00C4187C"/>
    <w:rsid w:val="00C466F4"/>
    <w:rsid w:val="00C617B4"/>
    <w:rsid w:val="00CA05C4"/>
    <w:rsid w:val="00CB2103"/>
    <w:rsid w:val="00CC4D39"/>
    <w:rsid w:val="00D104CB"/>
    <w:rsid w:val="00E36C13"/>
    <w:rsid w:val="00E419A1"/>
    <w:rsid w:val="00EA6DB3"/>
    <w:rsid w:val="00EB1492"/>
    <w:rsid w:val="00EC123B"/>
    <w:rsid w:val="00F12F0D"/>
    <w:rsid w:val="00F300DB"/>
    <w:rsid w:val="00F559DA"/>
    <w:rsid w:val="00F80EF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67FB6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Voetnoottekst">
    <w:name w:val="footnote text"/>
    <w:basedOn w:val="Standaard"/>
    <w:link w:val="VoetnoottekstChar"/>
    <w:semiHidden/>
    <w:unhideWhenUsed/>
    <w:rsid w:val="00C14937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14937"/>
    <w:rPr>
      <w:rFonts w:eastAsia="Calibri"/>
      <w:sz w:val="20"/>
      <w:szCs w:val="20"/>
      <w:lang w:eastAsia="en-US"/>
    </w:rPr>
  </w:style>
  <w:style w:type="character" w:styleId="Voetnootmarkering">
    <w:name w:val="footnote reference"/>
    <w:basedOn w:val="Standaardalinea-lettertype"/>
    <w:semiHidden/>
    <w:unhideWhenUsed/>
    <w:rsid w:val="00C14937"/>
    <w:rPr>
      <w:vertAlign w:val="superscript"/>
    </w:rPr>
  </w:style>
  <w:style w:type="paragraph" w:styleId="Koptekst">
    <w:name w:val="header"/>
    <w:basedOn w:val="Standaard"/>
    <w:link w:val="KoptekstChar"/>
    <w:semiHidden/>
    <w:unhideWhenUsed/>
    <w:rsid w:val="005205C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semiHidden/>
    <w:rsid w:val="005205CA"/>
    <w:rPr>
      <w:rFonts w:eastAsia="Calibri"/>
      <w:lang w:eastAsia="en-US"/>
    </w:rPr>
  </w:style>
  <w:style w:type="paragraph" w:styleId="Voettekst">
    <w:name w:val="footer"/>
    <w:basedOn w:val="Standaard"/>
    <w:link w:val="VoettekstChar"/>
    <w:semiHidden/>
    <w:unhideWhenUsed/>
    <w:rsid w:val="005205C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semiHidden/>
    <w:rsid w:val="005205CA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bef4104f-fb2e-4504-9317-91fcce1a9073">AMSSW-153709425-259015</_dlc_DocId>
    <_dlc_DocIdUrl xmlns="bef4104f-fb2e-4504-9317-91fcce1a9073">
      <Url>https://hoofdstad.sharepoint.com/sites/SW-RE-IB-IAABTCBT/_layouts/15/DocIdRedir.aspx?ID=AMSSW-153709425-259015</Url>
      <Description>AMSSW-153709425-259015</Description>
    </_dlc_DocIdUrl>
    <_dlc_DocIdPersistId xmlns="bef4104f-fb2e-4504-9317-91fcce1a9073">false</_dlc_DocIdPersistId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F3FA94-E789-4619-AD44-71C1532DEB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77385D4-C3A6-4877-9E5B-6E5F456DDE97}"/>
</file>

<file path=customXml/itemProps4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0d3dca09-cdda-46c7-824f-e34411e6f118"/>
    <ds:schemaRef ds:uri="b0358efb-0178-4ea7-bb43-0f0b81b8998a"/>
  </ds:schemaRefs>
</ds:datastoreItem>
</file>

<file path=customXml/itemProps5.xml><?xml version="1.0" encoding="utf-8"?>
<ds:datastoreItem xmlns:ds="http://schemas.openxmlformats.org/officeDocument/2006/customXml" ds:itemID="{D661ED4D-F68E-47D5-96E5-12B1D19569D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1F4463A-5426-4AA2-B4AE-BBF98DDB91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Kramer, Thera de</cp:lastModifiedBy>
  <cp:revision>38</cp:revision>
  <cp:lastPrinted>2026-04-10T08:40:00Z</cp:lastPrinted>
  <dcterms:created xsi:type="dcterms:W3CDTF">2026-05-20T06:52:00Z</dcterms:created>
  <dcterms:modified xsi:type="dcterms:W3CDTF">2026-05-20T12:36:00Z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7a08e7c3-ed23-4610-94b3-ae1bcd881f15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  <property fmtid="{D5CDD505-2E9C-101B-9397-08002B2CF9AE}" pid="27" name="TaxKeywordTaxHTField">
    <vt:lpwstr/>
  </property>
  <property fmtid="{D5CDD505-2E9C-101B-9397-08002B2CF9AE}" pid="28" name="ProcesUIE">
    <vt:lpwstr/>
  </property>
  <property fmtid="{D5CDD505-2E9C-101B-9397-08002B2CF9AE}" pid="29" name="o9843c32398347749b68fe87508cb4e2">
    <vt:lpwstr/>
  </property>
</Properties>
</file>